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3863808" name="019f46c4-0557-71d7-a524-60e4c04460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2638612" name="019f46c4-0557-71d7-a524-60e4c04460a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Wohnzimmer/ Treppenhaus/ Gang</w:t>
            </w:r>
          </w:p>
          <w:p>
            <w:pPr>
              <w:spacing w:before="0" w:after="0" w:line="240" w:lineRule="auto"/>
            </w:pPr>
            <w:r>
              <w:t>UG-OG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6115765" name="019f46e0-c2e3-7140-a3e3-eacf7614a9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187192" name="019f46e0-c2e3-7140-a3e3-eacf7614a94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35230263" name="019f46c6-54bf-76db-8123-7ef89cba8f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7077067" name="019f46c6-54bf-76db-8123-7ef89cba8f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51410101" name="019f46fc-5c50-7da2-a53c-812f108413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9610749" name="019f46fc-5c50-7da2-a53c-812f108413b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41595060" name="019f4710-4b3f-74de-b4da-e7140a4ea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503055" name="019f4710-4b3f-74de-b4da-e7140a4eafc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06304795" name="019f46c9-085c-7fdf-89d2-eb67c0948a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037672" name="019f46c9-085c-7fdf-89d2-eb67c0948aa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Wohnzimmer/ Esszimmer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75800281" name="019f46e3-7fb6-7309-acea-7ecc47ef79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658409" name="019f46e3-7fb6-7309-acea-7ecc47ef79f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01880215" name="019f46fd-1445-7c23-92d8-e6e6f72bba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6840333" name="019f46fd-1445-7c23-92d8-e6e6f72bbaf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82273763" name="019f4710-e39d-7cfe-a296-ef77d1974c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719955" name="019f4710-e39d-7cfe-a296-ef77d1974c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6819862" name="019f46cb-8798-7507-9c94-74d66eb76d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5405755" name="019f46cb-8798-7507-9c94-74d66eb76de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Esszimmer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39741078" name="019f46ee-6d99-72f3-8b3b-fef54f7b61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047383" name="019f46ee-6d99-72f3-8b3b-fef54f7b61a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Treppenhaus/ Gang</w:t>
            </w:r>
          </w:p>
          <w:p>
            <w:pPr>
              <w:spacing w:before="0" w:after="0" w:line="240" w:lineRule="auto"/>
            </w:pPr>
            <w:r>
              <w:t>UG-OG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1384700" name="019f46e2-77ef-7fa0-bc6b-14b2a417bc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60786" name="019f46e2-77ef-7fa0-bc6b-14b2a417bc4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61217029" name="019f46f2-ab7b-7786-aa93-8c4cb9f5ef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280086" name="019f46f2-ab7b-7786-aa93-8c4cb9f5ef0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3778048" name="019f4708-7403-7697-9d2b-d3eabbff2d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744370" name="019f4708-7403-7697-9d2b-d3eabbff2dc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ZWEILAGIG! ( Untere Schicht mit Bituminösen Kleber.)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38651904" name="019f470f-8555-7c71-94b4-792140ede5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1475684" name="019f470f-8555-7c71-94b4-792140ede57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3701797" name="019f471a-3315-7c55-a38b-03677e2739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213486" name="019f471a-3315-7c55-a38b-03677e27395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EFH.Schützenstrasse 36, 5454 Bellikon</w:t>
          </w:r>
        </w:p>
        <w:p>
          <w:pPr>
            <w:spacing w:before="0" w:after="0"/>
          </w:pPr>
          <w:r>
            <w:t>DN 1059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